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397303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Кашарский отдел образования администрации Кашарского района</w:t>
      </w:r>
      <w:bookmarkEnd w:id="2"/>
    </w:p>
    <w:p>
      <w:pPr>
        <w:spacing w:before="0" w:after="0" w:line="408"/>
        <w:ind w:left="120"/>
        <w:jc w:val="center"/>
      </w:pPr>
      <w:r>
        <w:rPr>
          <w:rFonts w:ascii="Times New Roman" w:hAnsi="Times New Roman"/>
          <w:b/>
          <w:i w:val="false"/>
          <w:color w:val="000000"/>
          <w:sz w:val="28"/>
        </w:rPr>
        <w:t>МБОУ Кашарская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21E36C8B">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DE57BD">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Губарев Д.И.</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№92</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01</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5789078)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сл. Кашары</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2025</w:t>
      </w:r>
      <w:bookmarkEnd w:id="4"/>
    </w:p>
    <w:p>
      <w:pPr>
        <w:spacing w:before="0" w:after="0"/>
        <w:ind w:left="120"/>
        <w:jc w:val="left"/>
      </w:pPr>
    </w:p>
    <w:bookmarkStart w:name="block-43973030" w:id="5"/>
    <w:p>
      <w:pPr>
        <w:sectPr>
          <w:pgSz w:w="11906" w:h="16383" w:orient="portrait"/>
        </w:sectPr>
      </w:pPr>
    </w:p>
    <w:bookmarkEnd w:id="5"/>
    <w:bookmarkEnd w:id="0"/>
    <w:bookmarkStart w:name="block-43973031"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b w:val="false"/>
          <w:i w:val="false"/>
          <w:color w:val="ff0000"/>
          <w:sz w:val="28"/>
        </w:rPr>
        <w:t>.</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132 часа (из них </w:t>
      </w:r>
      <w:bookmarkStart w:name="8184041c-500f-4898-8c17-3f7c192d7a9a" w:id="7"/>
      <w:r>
        <w:rPr>
          <w:rFonts w:ascii="Times New Roman" w:hAnsi="Times New Roman"/>
          <w:b w:val="false"/>
          <w:i w:val="false"/>
          <w:color w:val="000000"/>
          <w:sz w:val="28"/>
        </w:rPr>
        <w:t>не менее 80 часов</w:t>
      </w:r>
      <w:bookmarkEnd w:id="7"/>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43973031" w:id="8"/>
    <w:p>
      <w:pPr>
        <w:sectPr>
          <w:pgSz w:w="11906" w:h="16383" w:orient="portrait"/>
        </w:sectPr>
      </w:pPr>
    </w:p>
    <w:bookmarkEnd w:id="8"/>
    <w:bookmarkEnd w:id="6"/>
    <w:bookmarkStart w:name="block-43973029"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0"/>
      <w:hyperlink w:anchor="_ftn1">
        <w:r>
          <w:rPr>
            <w:rFonts w:ascii="Times New Roman" w:hAnsi="Times New Roman"/>
            <w:b/>
            <w:i w:val="false"/>
            <w:color w:val="0000ff"/>
            <w:sz w:val="24"/>
            <w:u w:val="single"/>
          </w:rPr>
          <w:t>#_ftn1</w:t>
        </w:r>
      </w:hyperlink>
      <w:bookmarkEnd w:id="10"/>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1"/>
      <w:r>
        <w:rPr>
          <w:rFonts w:ascii="Times New Roman" w:hAnsi="Times New Roman"/>
          <w:b w:val="false"/>
          <w:i w:val="false"/>
          <w:color w:val="000000"/>
          <w:sz w:val="28"/>
        </w:rPr>
        <w:t>и другие (по выбору).</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2"/>
      <w:r>
        <w:rPr>
          <w:rFonts w:ascii="Times New Roman" w:hAnsi="Times New Roman"/>
          <w:b w:val="false"/>
          <w:i w:val="false"/>
          <w:color w:val="000000"/>
          <w:sz w:val="28"/>
        </w:rPr>
        <w:t>и другие (по выбору).</w:t>
      </w:r>
      <w:bookmarkEnd w:id="12"/>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3"/>
      <w:r>
        <w:rPr>
          <w:rFonts w:ascii="Times New Roman" w:hAnsi="Times New Roman"/>
          <w:b w:val="false"/>
          <w:i w:val="false"/>
          <w:color w:val="000000"/>
          <w:sz w:val="28"/>
        </w:rPr>
        <w:t>и другие.</w:t>
      </w:r>
      <w:bookmarkEnd w:id="13"/>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4"/>
      <w:r>
        <w:rPr>
          <w:rFonts w:ascii="Times New Roman" w:hAnsi="Times New Roman"/>
          <w:b w:val="false"/>
          <w:i w:val="false"/>
          <w:color w:val="000000"/>
          <w:sz w:val="28"/>
        </w:rPr>
        <w:t>и др.</w:t>
      </w:r>
      <w:bookmarkEnd w:id="14"/>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5"/>
      <w:r>
        <w:rPr>
          <w:rFonts w:ascii="Times New Roman" w:hAnsi="Times New Roman"/>
          <w:b w:val="false"/>
          <w:i w:val="false"/>
          <w:color w:val="000000"/>
          <w:sz w:val="28"/>
        </w:rPr>
        <w:t>и другие (по выбору).</w:t>
      </w:r>
      <w:bookmarkEnd w:id="15"/>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6"/>
      <w:r>
        <w:rPr>
          <w:rFonts w:ascii="Times New Roman" w:hAnsi="Times New Roman"/>
          <w:b w:val="false"/>
          <w:i w:val="false"/>
          <w:color w:val="333333"/>
          <w:sz w:val="28"/>
        </w:rPr>
        <w:t>и другие (по выбору).</w:t>
      </w:r>
      <w:bookmarkEnd w:id="16"/>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7"/>
      <w:r>
        <w:rPr>
          <w:rFonts w:ascii="Times New Roman" w:hAnsi="Times New Roman"/>
          <w:b w:val="false"/>
          <w:i w:val="false"/>
          <w:color w:val="000000"/>
          <w:sz w:val="28"/>
        </w:rPr>
        <w:t>и др.</w:t>
      </w:r>
      <w:bookmarkEnd w:id="17"/>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19"/>
      <w:r>
        <w:rPr>
          <w:rFonts w:ascii="Times New Roman" w:hAnsi="Times New Roman"/>
          <w:b w:val="false"/>
          <w:i w:val="false"/>
          <w:color w:val="000000"/>
          <w:sz w:val="28"/>
        </w:rPr>
        <w:t>и другие (по выбору)</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0"/>
      <w:r>
        <w:rPr>
          <w:rFonts w:ascii="Times New Roman" w:hAnsi="Times New Roman"/>
          <w:b w:val="false"/>
          <w:i w:val="false"/>
          <w:color w:val="000000"/>
          <w:sz w:val="28"/>
        </w:rPr>
        <w:t>(1-2 произведения) и другие.</w:t>
      </w:r>
      <w:bookmarkEnd w:id="20"/>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1"/>
      <w:r>
        <w:rPr>
          <w:rFonts w:ascii="Times New Roman" w:hAnsi="Times New Roman"/>
          <w:b w:val="false"/>
          <w:i w:val="false"/>
          <w:color w:val="000000"/>
          <w:sz w:val="28"/>
        </w:rPr>
        <w:t>(по выбору, не менее пяти авторов)</w:t>
      </w:r>
      <w:bookmarkEnd w:id="21"/>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2"/>
      <w:r>
        <w:rPr>
          <w:rFonts w:ascii="Times New Roman" w:hAnsi="Times New Roman"/>
          <w:b w:val="false"/>
          <w:i w:val="false"/>
          <w:color w:val="000000"/>
          <w:sz w:val="28"/>
        </w:rPr>
        <w:t>и др.</w:t>
      </w:r>
      <w:bookmarkEnd w:id="22"/>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4"/>
      <w:r>
        <w:rPr>
          <w:rFonts w:ascii="Times New Roman" w:hAnsi="Times New Roman"/>
          <w:b w:val="false"/>
          <w:i w:val="false"/>
          <w:color w:val="000000"/>
          <w:sz w:val="28"/>
        </w:rPr>
        <w:t>и другие</w:t>
      </w:r>
      <w:bookmarkEnd w:id="2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5"/>
      <w:r>
        <w:rPr>
          <w:rFonts w:ascii="Times New Roman" w:hAnsi="Times New Roman"/>
          <w:b w:val="false"/>
          <w:i w:val="false"/>
          <w:color w:val="000000"/>
          <w:sz w:val="28"/>
        </w:rPr>
        <w:t>и др.</w:t>
      </w:r>
      <w:bookmarkEnd w:id="25"/>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6"/>
      <w:r>
        <w:rPr>
          <w:rFonts w:ascii="Times New Roman" w:hAnsi="Times New Roman"/>
          <w:b w:val="false"/>
          <w:i w:val="false"/>
          <w:color w:val="000000"/>
          <w:sz w:val="28"/>
        </w:rPr>
        <w:t>и другие (по выбору)</w:t>
      </w:r>
      <w:bookmarkEnd w:id="2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7"/>
      <w:r>
        <w:rPr>
          <w:rFonts w:ascii="Times New Roman" w:hAnsi="Times New Roman"/>
          <w:b w:val="false"/>
          <w:i w:val="false"/>
          <w:color w:val="000000"/>
          <w:sz w:val="28"/>
        </w:rPr>
        <w:t>и другие</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8"/>
      <w:r>
        <w:rPr>
          <w:rFonts w:ascii="Times New Roman" w:hAnsi="Times New Roman"/>
          <w:b w:val="false"/>
          <w:i w:val="false"/>
          <w:color w:val="000000"/>
          <w:sz w:val="28"/>
        </w:rPr>
        <w:t>и др.</w:t>
      </w:r>
      <w:bookmarkEnd w:id="28"/>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29"/>
      <w:r>
        <w:rPr>
          <w:rFonts w:ascii="Times New Roman" w:hAnsi="Times New Roman"/>
          <w:b w:val="false"/>
          <w:i w:val="false"/>
          <w:color w:val="000000"/>
          <w:sz w:val="28"/>
        </w:rPr>
        <w:t>и другие (по выбору)</w:t>
      </w:r>
      <w:bookmarkEnd w:id="2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0"/>
      <w:r>
        <w:rPr>
          <w:rFonts w:ascii="Times New Roman" w:hAnsi="Times New Roman"/>
          <w:b w:val="false"/>
          <w:i w:val="false"/>
          <w:color w:val="000000"/>
          <w:sz w:val="28"/>
        </w:rPr>
        <w:t>(по выбору)</w:t>
      </w:r>
      <w:bookmarkEnd w:id="30"/>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1"/>
      <w:r>
        <w:rPr>
          <w:rFonts w:ascii="Times New Roman" w:hAnsi="Times New Roman"/>
          <w:b w:val="false"/>
          <w:i w:val="false"/>
          <w:color w:val="000000"/>
          <w:sz w:val="28"/>
        </w:rPr>
        <w:t>и другое (по выбору)</w:t>
      </w:r>
      <w:bookmarkEnd w:id="3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2"/>
      <w:r>
        <w:rPr>
          <w:rFonts w:ascii="Times New Roman" w:hAnsi="Times New Roman"/>
          <w:b w:val="false"/>
          <w:i w:val="false"/>
          <w:color w:val="000000"/>
          <w:sz w:val="28"/>
        </w:rPr>
        <w:t>(не менее двух произведений)</w:t>
      </w:r>
      <w:bookmarkEnd w:id="32"/>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3"/>
      <w:r>
        <w:rPr>
          <w:rFonts w:ascii="Times New Roman" w:hAnsi="Times New Roman"/>
          <w:b w:val="false"/>
          <w:i w:val="false"/>
          <w:color w:val="000000"/>
          <w:sz w:val="28"/>
        </w:rPr>
        <w:t>и др.</w:t>
      </w:r>
      <w:bookmarkEnd w:id="33"/>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4"/>
      <w:r>
        <w:rPr>
          <w:rFonts w:ascii="Times New Roman" w:hAnsi="Times New Roman"/>
          <w:b w:val="false"/>
          <w:i w:val="false"/>
          <w:color w:val="000000"/>
          <w:sz w:val="28"/>
        </w:rPr>
        <w:t>и другие (по выбору)</w:t>
      </w:r>
      <w:bookmarkEnd w:id="3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5"/>
      <w:r>
        <w:rPr>
          <w:rFonts w:ascii="Times New Roman" w:hAnsi="Times New Roman"/>
          <w:b w:val="false"/>
          <w:i w:val="false"/>
          <w:color w:val="000000"/>
          <w:sz w:val="28"/>
        </w:rPr>
        <w:t>и другое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6"/>
      <w:r>
        <w:rPr>
          <w:rFonts w:ascii="Times New Roman" w:hAnsi="Times New Roman"/>
          <w:b w:val="false"/>
          <w:i w:val="false"/>
          <w:color w:val="000000"/>
          <w:sz w:val="28"/>
        </w:rPr>
        <w:t>и др.)</w:t>
      </w:r>
      <w:bookmarkEnd w:id="36"/>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7"/>
      <w:r>
        <w:rPr>
          <w:rFonts w:ascii="Times New Roman" w:hAnsi="Times New Roman"/>
          <w:b w:val="false"/>
          <w:i w:val="false"/>
          <w:color w:val="000000"/>
          <w:sz w:val="28"/>
        </w:rPr>
        <w:t>и другие (по выбору)</w:t>
      </w:r>
      <w:bookmarkEnd w:id="3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0"/>
      <w:r>
        <w:rPr>
          <w:rFonts w:ascii="Times New Roman" w:hAnsi="Times New Roman"/>
          <w:b w:val="false"/>
          <w:i w:val="false"/>
          <w:color w:val="000000"/>
          <w:sz w:val="28"/>
        </w:rPr>
        <w:t>(не менее двух)</w:t>
      </w:r>
      <w:bookmarkEnd w:id="40"/>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1"/>
      <w:r>
        <w:rPr>
          <w:rFonts w:ascii="Times New Roman" w:hAnsi="Times New Roman"/>
          <w:b w:val="false"/>
          <w:i w:val="false"/>
          <w:color w:val="000000"/>
          <w:sz w:val="28"/>
        </w:rPr>
        <w:t>и другие (по выбору)</w:t>
      </w:r>
      <w:bookmarkEnd w:id="4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2"/>
      <w:r>
        <w:rPr>
          <w:rFonts w:ascii="Times New Roman" w:hAnsi="Times New Roman"/>
          <w:b w:val="false"/>
          <w:i w:val="false"/>
          <w:color w:val="000000"/>
          <w:sz w:val="28"/>
        </w:rPr>
        <w:t>(не менее пяти авторов по выбору)</w:t>
      </w:r>
      <w:bookmarkEnd w:id="42"/>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3"/>
      <w:r>
        <w:rPr>
          <w:rFonts w:ascii="Times New Roman" w:hAnsi="Times New Roman"/>
          <w:b w:val="false"/>
          <w:i w:val="false"/>
          <w:color w:val="000000"/>
          <w:sz w:val="28"/>
        </w:rPr>
        <w:t>С. А. Есенина, А. П. Чехова, К. Г. Паустовского и др.</w:t>
      </w:r>
      <w:bookmarkEnd w:id="43"/>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4"/>
      <w:r>
        <w:rPr>
          <w:rFonts w:ascii="Times New Roman" w:hAnsi="Times New Roman"/>
          <w:b w:val="false"/>
          <w:i w:val="false"/>
          <w:color w:val="000000"/>
          <w:sz w:val="28"/>
        </w:rPr>
        <w:t>и другие (по выбору)</w:t>
      </w:r>
      <w:bookmarkEnd w:id="4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5"/>
      <w:r>
        <w:rPr>
          <w:rFonts w:ascii="Times New Roman" w:hAnsi="Times New Roman"/>
          <w:b w:val="false"/>
          <w:i w:val="false"/>
          <w:color w:val="000000"/>
          <w:sz w:val="28"/>
        </w:rPr>
        <w:t>(не менее трёх произведений)</w:t>
      </w:r>
      <w:bookmarkEnd w:id="45"/>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6"/>
      <w:r>
        <w:rPr>
          <w:rFonts w:ascii="Times New Roman" w:hAnsi="Times New Roman"/>
          <w:b w:val="false"/>
          <w:i w:val="false"/>
          <w:color w:val="000000"/>
          <w:sz w:val="28"/>
        </w:rPr>
        <w:t>и другие</w:t>
      </w:r>
      <w:bookmarkEnd w:id="4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7"/>
      <w:r>
        <w:rPr>
          <w:rFonts w:ascii="Times New Roman" w:hAnsi="Times New Roman"/>
          <w:b w:val="false"/>
          <w:i w:val="false"/>
          <w:color w:val="000000"/>
          <w:sz w:val="28"/>
        </w:rPr>
        <w:t>(не менее двух)</w:t>
      </w:r>
      <w:bookmarkEnd w:id="47"/>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8"/>
      <w:r>
        <w:rPr>
          <w:rFonts w:ascii="Times New Roman" w:hAnsi="Times New Roman"/>
          <w:b w:val="false"/>
          <w:i w:val="false"/>
          <w:color w:val="000000"/>
          <w:sz w:val="28"/>
        </w:rPr>
        <w:t>и др.</w:t>
      </w:r>
      <w:bookmarkEnd w:id="48"/>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49"/>
      <w:r>
        <w:rPr>
          <w:rFonts w:ascii="Times New Roman" w:hAnsi="Times New Roman"/>
          <w:b w:val="false"/>
          <w:i w:val="false"/>
          <w:color w:val="000000"/>
          <w:sz w:val="28"/>
        </w:rPr>
        <w:t>и другие (по выбору)</w:t>
      </w:r>
      <w:bookmarkEnd w:id="4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0"/>
      <w:r>
        <w:rPr>
          <w:rFonts w:ascii="Times New Roman" w:hAnsi="Times New Roman"/>
          <w:b w:val="false"/>
          <w:i w:val="false"/>
          <w:color w:val="000000"/>
          <w:sz w:val="28"/>
        </w:rPr>
        <w:t>и другое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1"/>
      <w:r>
        <w:rPr>
          <w:rFonts w:ascii="Times New Roman" w:hAnsi="Times New Roman"/>
          <w:b w:val="false"/>
          <w:i w:val="false"/>
          <w:color w:val="000000"/>
          <w:sz w:val="28"/>
        </w:rPr>
        <w:t>произведения по выбору двух-трёх авторов</w:t>
      </w:r>
      <w:bookmarkEnd w:id="51"/>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2"/>
      <w:r>
        <w:rPr>
          <w:rFonts w:ascii="Times New Roman" w:hAnsi="Times New Roman"/>
          <w:b w:val="false"/>
          <w:i w:val="false"/>
          <w:color w:val="000000"/>
          <w:sz w:val="28"/>
        </w:rPr>
        <w:t>и другие (по выбору)</w:t>
      </w:r>
      <w:bookmarkEnd w:id="5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3"/>
      <w:r>
        <w:rPr>
          <w:rFonts w:ascii="Times New Roman" w:hAnsi="Times New Roman"/>
          <w:b w:val="false"/>
          <w:i w:val="false"/>
          <w:color w:val="000000"/>
          <w:sz w:val="28"/>
        </w:rPr>
        <w:t>(не менее двух произведений)</w:t>
      </w:r>
      <w:bookmarkEnd w:id="53"/>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4"/>
      <w:r>
        <w:rPr>
          <w:rFonts w:ascii="Times New Roman" w:hAnsi="Times New Roman"/>
          <w:b w:val="false"/>
          <w:i w:val="false"/>
          <w:color w:val="000000"/>
          <w:sz w:val="28"/>
        </w:rPr>
        <w:t>М. М. Зощенко и др.</w:t>
      </w:r>
      <w:bookmarkEnd w:id="54"/>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5"/>
      <w:r>
        <w:rPr>
          <w:rFonts w:ascii="Times New Roman" w:hAnsi="Times New Roman"/>
          <w:b w:val="false"/>
          <w:i w:val="false"/>
          <w:color w:val="000000"/>
          <w:sz w:val="28"/>
        </w:rPr>
        <w:t>и другие (по выбору)</w:t>
      </w:r>
      <w:bookmarkEnd w:id="5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6"/>
      <w:r>
        <w:rPr>
          <w:rFonts w:ascii="Times New Roman" w:hAnsi="Times New Roman"/>
          <w:b w:val="false"/>
          <w:i w:val="false"/>
          <w:color w:val="000000"/>
          <w:sz w:val="28"/>
        </w:rPr>
        <w:t>(произведения двух-трёх авторов по выбору):</w:t>
      </w:r>
      <w:bookmarkEnd w:id="56"/>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7"/>
      <w:r>
        <w:rPr>
          <w:rFonts w:ascii="Times New Roman" w:hAnsi="Times New Roman"/>
          <w:b w:val="false"/>
          <w:i w:val="false"/>
          <w:color w:val="000000"/>
          <w:sz w:val="28"/>
        </w:rPr>
        <w:t>Р. Киплинга.</w:t>
      </w:r>
      <w:bookmarkEnd w:id="57"/>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8"/>
      <w:r>
        <w:rPr>
          <w:rFonts w:ascii="Times New Roman" w:hAnsi="Times New Roman"/>
          <w:b w:val="false"/>
          <w:i w:val="false"/>
          <w:color w:val="000000"/>
          <w:sz w:val="28"/>
        </w:rPr>
        <w:t>и другие (по выбору)</w:t>
      </w:r>
      <w:bookmarkEnd w:id="5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59"/>
      <w:r>
        <w:rPr>
          <w:rFonts w:ascii="Times New Roman" w:hAnsi="Times New Roman"/>
          <w:b w:val="false"/>
          <w:i w:val="false"/>
          <w:color w:val="000000"/>
          <w:sz w:val="28"/>
        </w:rPr>
        <w:t>и др.</w:t>
      </w:r>
      <w:bookmarkEnd w:id="59"/>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0"/>
      <w:r>
        <w:rPr>
          <w:rFonts w:ascii="Times New Roman" w:hAnsi="Times New Roman"/>
          <w:b w:val="false"/>
          <w:i w:val="false"/>
          <w:color w:val="000000"/>
          <w:sz w:val="28"/>
        </w:rPr>
        <w:t>(1-2 рассказа военно-исторической тематики) и другие (по выбору).</w:t>
      </w:r>
      <w:bookmarkEnd w:id="60"/>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1"/>
      <w:r>
        <w:rPr>
          <w:rFonts w:ascii="Times New Roman" w:hAnsi="Times New Roman"/>
          <w:b w:val="false"/>
          <w:i w:val="false"/>
          <w:color w:val="000000"/>
          <w:sz w:val="28"/>
        </w:rPr>
        <w:t>(2-3 сказки по выбору)</w:t>
      </w:r>
      <w:bookmarkEnd w:id="61"/>
      <w:r>
        <w:rPr>
          <w:rFonts w:ascii="Times New Roman" w:hAnsi="Times New Roman"/>
          <w:b w:val="false"/>
          <w:i w:val="false"/>
          <w:color w:val="000000"/>
          <w:sz w:val="28"/>
        </w:rPr>
        <w:t xml:space="preserve">, сказки народов России </w:t>
      </w:r>
      <w:bookmarkStart w:name="88e382a1-4742-44f3-be40-3355538b7bf0"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3"/>
      <w:r>
        <w:rPr>
          <w:rFonts w:ascii="Times New Roman" w:hAnsi="Times New Roman"/>
          <w:b w:val="false"/>
          <w:i w:val="false"/>
          <w:color w:val="000000"/>
          <w:sz w:val="28"/>
        </w:rPr>
        <w:t>(1-2 по выбору)</w:t>
      </w:r>
      <w:bookmarkEnd w:id="6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4"/>
      <w:r>
        <w:rPr>
          <w:rFonts w:ascii="Times New Roman" w:hAnsi="Times New Roman"/>
          <w:b w:val="false"/>
          <w:i w:val="false"/>
          <w:color w:val="000000"/>
          <w:sz w:val="28"/>
        </w:rPr>
        <w:t>и другие</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5"/>
      <w:r>
        <w:rPr>
          <w:rFonts w:ascii="Times New Roman" w:hAnsi="Times New Roman"/>
          <w:b w:val="false"/>
          <w:i w:val="false"/>
          <w:color w:val="000000"/>
          <w:sz w:val="28"/>
        </w:rPr>
        <w:t>(не менее трёх)</w:t>
      </w:r>
      <w:bookmarkEnd w:id="65"/>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6"/>
      <w:r>
        <w:rPr>
          <w:rFonts w:ascii="Times New Roman" w:hAnsi="Times New Roman"/>
          <w:b w:val="false"/>
          <w:i w:val="false"/>
          <w:color w:val="000000"/>
          <w:sz w:val="28"/>
        </w:rPr>
        <w:t>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7"/>
      <w:r>
        <w:rPr>
          <w:rFonts w:ascii="Times New Roman" w:hAnsi="Times New Roman"/>
          <w:b w:val="false"/>
          <w:i w:val="false"/>
          <w:color w:val="000000"/>
          <w:sz w:val="28"/>
        </w:rPr>
        <w:t>(не менее трёх)</w:t>
      </w:r>
      <w:bookmarkEnd w:id="67"/>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8"/>
      <w:r>
        <w:rPr>
          <w:rFonts w:ascii="Times New Roman" w:hAnsi="Times New Roman"/>
          <w:b w:val="false"/>
          <w:i w:val="false"/>
          <w:color w:val="000000"/>
          <w:sz w:val="28"/>
        </w:rPr>
        <w:t>и другие</w:t>
      </w:r>
      <w:bookmarkEnd w:id="6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69"/>
      <w:r>
        <w:rPr>
          <w:rFonts w:ascii="Times New Roman" w:hAnsi="Times New Roman"/>
          <w:b w:val="false"/>
          <w:i w:val="false"/>
          <w:color w:val="000000"/>
          <w:sz w:val="28"/>
        </w:rPr>
        <w:t>(две-три по выбору)</w:t>
      </w:r>
      <w:bookmarkEnd w:id="69"/>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0"/>
      <w:r>
        <w:rPr>
          <w:rFonts w:ascii="Times New Roman" w:hAnsi="Times New Roman"/>
          <w:b w:val="false"/>
          <w:i w:val="false"/>
          <w:color w:val="000000"/>
          <w:sz w:val="28"/>
        </w:rPr>
        <w:t>и др.</w:t>
      </w:r>
      <w:bookmarkEnd w:id="70"/>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1"/>
      <w:r>
        <w:rPr>
          <w:rFonts w:ascii="Times New Roman" w:hAnsi="Times New Roman"/>
          <w:b w:val="false"/>
          <w:i w:val="false"/>
          <w:color w:val="000000"/>
          <w:sz w:val="28"/>
        </w:rPr>
        <w:t>и другие</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2"/>
      <w:r>
        <w:rPr>
          <w:rFonts w:ascii="Times New Roman" w:hAnsi="Times New Roman"/>
          <w:b w:val="false"/>
          <w:i w:val="false"/>
          <w:color w:val="000000"/>
          <w:sz w:val="28"/>
        </w:rPr>
        <w:t>(не менее пяти авторов по выбору)</w:t>
      </w:r>
      <w:bookmarkEnd w:id="72"/>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3"/>
      <w:r>
        <w:rPr>
          <w:rFonts w:ascii="Times New Roman" w:hAnsi="Times New Roman"/>
          <w:b w:val="false"/>
          <w:i w:val="false"/>
          <w:color w:val="000000"/>
          <w:sz w:val="28"/>
        </w:rPr>
        <w:t>Н. А. Некрасов, И. А. Бунин, А. А. Блок, К. Д. Бальмонт и др.</w:t>
      </w:r>
      <w:bookmarkEnd w:id="73"/>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4"/>
      <w:r>
        <w:rPr>
          <w:rFonts w:ascii="Times New Roman" w:hAnsi="Times New Roman"/>
          <w:b w:val="false"/>
          <w:i w:val="false"/>
          <w:color w:val="333333"/>
          <w:sz w:val="28"/>
        </w:rPr>
        <w:t>и другие (по выбору).</w:t>
      </w:r>
      <w:bookmarkEnd w:id="74"/>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5"/>
      <w:r>
        <w:rPr>
          <w:rFonts w:ascii="Times New Roman" w:hAnsi="Times New Roman"/>
          <w:b w:val="false"/>
          <w:i w:val="false"/>
          <w:color w:val="000000"/>
          <w:sz w:val="28"/>
        </w:rPr>
        <w:t>(не менее трёх произведений)</w:t>
      </w:r>
      <w:bookmarkEnd w:id="75"/>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6"/>
      <w:r>
        <w:rPr>
          <w:rFonts w:ascii="Times New Roman" w:hAnsi="Times New Roman"/>
          <w:b w:val="false"/>
          <w:i w:val="false"/>
          <w:color w:val="000000"/>
          <w:sz w:val="28"/>
        </w:rPr>
        <w:t>и другие (по выбору)</w:t>
      </w:r>
      <w:bookmarkEnd w:id="7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7"/>
      <w:r>
        <w:rPr>
          <w:rFonts w:ascii="Times New Roman" w:hAnsi="Times New Roman"/>
          <w:b w:val="false"/>
          <w:i w:val="false"/>
          <w:color w:val="000000"/>
          <w:sz w:val="28"/>
        </w:rPr>
        <w:t>(не менее трёх авторов)</w:t>
      </w:r>
      <w:bookmarkEnd w:id="77"/>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8"/>
      <w:r>
        <w:rPr>
          <w:rFonts w:ascii="Times New Roman" w:hAnsi="Times New Roman"/>
          <w:b w:val="false"/>
          <w:i w:val="false"/>
          <w:color w:val="000000"/>
          <w:sz w:val="28"/>
        </w:rPr>
        <w:t>А. И. Куприна, К. Г. Паустовского, Ю. И. Коваля и др.</w:t>
      </w:r>
      <w:bookmarkEnd w:id="78"/>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79"/>
      <w:r>
        <w:rPr>
          <w:rFonts w:ascii="Times New Roman" w:hAnsi="Times New Roman"/>
          <w:b w:val="false"/>
          <w:i w:val="false"/>
          <w:color w:val="333333"/>
          <w:sz w:val="28"/>
        </w:rPr>
        <w:t>и другие (по выбору).</w:t>
      </w:r>
      <w:bookmarkEnd w:id="79"/>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0"/>
      <w:r>
        <w:rPr>
          <w:rFonts w:ascii="Times New Roman" w:hAnsi="Times New Roman"/>
          <w:b w:val="false"/>
          <w:i w:val="false"/>
          <w:color w:val="000000"/>
          <w:sz w:val="28"/>
        </w:rPr>
        <w:t>(на примере произведений не менее трёх авторов)</w:t>
      </w:r>
      <w:bookmarkEnd w:id="80"/>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1"/>
      <w:r>
        <w:rPr>
          <w:rFonts w:ascii="Times New Roman" w:hAnsi="Times New Roman"/>
          <w:b w:val="false"/>
          <w:i w:val="false"/>
          <w:color w:val="000000"/>
          <w:sz w:val="28"/>
        </w:rPr>
        <w:t>Б. С. Житкова, В. В. Крапивина и др.</w:t>
      </w:r>
      <w:bookmarkEnd w:id="81"/>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2"/>
      <w:r>
        <w:rPr>
          <w:rFonts w:ascii="Times New Roman" w:hAnsi="Times New Roman"/>
          <w:b w:val="false"/>
          <w:i w:val="false"/>
          <w:color w:val="000000"/>
          <w:sz w:val="28"/>
        </w:rPr>
        <w:t>(1-2 рассказа из цикла)</w:t>
      </w:r>
      <w:bookmarkEnd w:id="82"/>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3"/>
      <w:r>
        <w:rPr>
          <w:rFonts w:ascii="Times New Roman" w:hAnsi="Times New Roman"/>
          <w:b w:val="false"/>
          <w:i w:val="false"/>
          <w:color w:val="000000"/>
          <w:sz w:val="28"/>
        </w:rPr>
        <w:t>(одна по выбору)</w:t>
      </w:r>
      <w:bookmarkEnd w:id="83"/>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4"/>
      <w:r>
        <w:rPr>
          <w:rFonts w:ascii="Times New Roman" w:hAnsi="Times New Roman"/>
          <w:b w:val="false"/>
          <w:i w:val="false"/>
          <w:color w:val="000000"/>
          <w:sz w:val="28"/>
        </w:rPr>
        <w:t>(не менее двух произведений по выбору):</w:t>
      </w:r>
      <w:bookmarkEnd w:id="84"/>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5"/>
      <w:r>
        <w:rPr>
          <w:rFonts w:ascii="Times New Roman" w:hAnsi="Times New Roman"/>
          <w:b w:val="false"/>
          <w:i w:val="false"/>
          <w:color w:val="000000"/>
          <w:sz w:val="28"/>
        </w:rPr>
        <w:t>М. М. Зощенко, В. В. Голявкина</w:t>
      </w:r>
      <w:bookmarkEnd w:id="85"/>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6"/>
      <w:r>
        <w:rPr>
          <w:rFonts w:ascii="Times New Roman" w:hAnsi="Times New Roman"/>
          <w:b w:val="false"/>
          <w:i w:val="false"/>
          <w:color w:val="000000"/>
          <w:sz w:val="28"/>
        </w:rPr>
        <w:t>(1-2 произведения по выбору)</w:t>
      </w:r>
      <w:bookmarkEnd w:id="86"/>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7"/>
      <w:r>
        <w:rPr>
          <w:rFonts w:ascii="Times New Roman" w:hAnsi="Times New Roman"/>
          <w:b w:val="false"/>
          <w:i w:val="false"/>
          <w:color w:val="000000"/>
          <w:sz w:val="28"/>
        </w:rPr>
        <w:t>и другие</w:t>
      </w:r>
      <w:bookmarkEnd w:id="8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8"/>
      <w:r>
        <w:rPr>
          <w:rFonts w:ascii="Times New Roman" w:hAnsi="Times New Roman"/>
          <w:b w:val="false"/>
          <w:i w:val="false"/>
          <w:color w:val="000000"/>
          <w:sz w:val="28"/>
        </w:rPr>
        <w:t>Ш. Перро, братьев Гримм и др. (по выбору)</w:t>
      </w:r>
      <w:bookmarkEnd w:id="88"/>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89"/>
      <w:r>
        <w:rPr>
          <w:rFonts w:ascii="Times New Roman" w:hAnsi="Times New Roman"/>
          <w:b w:val="false"/>
          <w:i w:val="false"/>
          <w:color w:val="000000"/>
          <w:sz w:val="28"/>
        </w:rPr>
        <w:t>и другие (по выбору)</w:t>
      </w:r>
      <w:bookmarkEnd w:id="8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0"/>
      <w:hyperlink w:anchor="_ftnref1">
        <w:r>
          <w:rPr>
            <w:rFonts w:ascii="Times New Roman" w:hAnsi="Times New Roman"/>
            <w:b w:val="false"/>
            <w:i w:val="false"/>
            <w:color w:val="0000ff"/>
            <w:u w:val="single"/>
          </w:rPr>
          <w:t>#_ftnref1</w:t>
        </w:r>
      </w:hyperlink>
      <w:bookmarkEnd w:id="90"/>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43973029" w:id="91"/>
    <w:p>
      <w:pPr>
        <w:sectPr>
          <w:pgSz w:w="11906" w:h="16383" w:orient="portrait"/>
        </w:sectPr>
      </w:pPr>
    </w:p>
    <w:bookmarkEnd w:id="91"/>
    <w:bookmarkEnd w:id="9"/>
    <w:bookmarkStart w:name="block-43973033" w:id="92"/>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43973033" w:id="93"/>
    <w:p>
      <w:pPr>
        <w:sectPr>
          <w:pgSz w:w="11906" w:h="16383" w:orient="portrait"/>
        </w:sectPr>
      </w:pPr>
    </w:p>
    <w:bookmarkEnd w:id="93"/>
    <w:bookmarkEnd w:id="92"/>
    <w:bookmarkStart w:name="block-43973032" w:id="9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8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70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43973032" w:id="95"/>
    <w:p>
      <w:pPr>
        <w:sectPr>
          <w:pgSz w:w="16383" w:h="11906" w:orient="landscape"/>
        </w:sectPr>
      </w:pPr>
    </w:p>
    <w:bookmarkEnd w:id="95"/>
    <w:bookmarkEnd w:id="94"/>
    <w:bookmarkStart w:name="block-43973036" w:id="96"/>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 .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 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 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Б.В. Заходера «Моя Вообразилия», Ю.П.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Е.А. Благининой «Подарок», В.Н.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Р.С. Сефа «Совет», В.Н.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9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935"/>
        <w:gridCol w:w="3040"/>
        <w:gridCol w:w="1709"/>
        <w:gridCol w:w="2792"/>
        <w:gridCol w:w="2891"/>
        <w:gridCol w:w="2227"/>
      </w:tblGrid>
      <w:tr>
        <w:trPr>
          <w:trHeight w:val="300" w:hRule="atLeast"/>
          <w:trHeight w:val="144" w:hRule="atLeast"/>
        </w:trPr>
        <w:tc>
          <w:tcPr>
            <w:tcW w:w="6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5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0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r>
      <w:tr>
        <w:trPr>
          <w:trHeight w:val="55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r>
      <w:tr>
        <w:trPr>
          <w:trHeight w:val="55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r>
      <w:tr>
        <w:trPr>
          <w:trHeight w:val="82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r>
      <w:tr>
        <w:trPr>
          <w:trHeight w:val="55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r>
      <w:tr>
        <w:trPr>
          <w:trHeight w:val="82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r>
      <w:tr>
        <w:trPr>
          <w:trHeight w:val="243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контрольная работа по итогам раздела «Фольклор»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r>
      <w:tr>
        <w:trPr>
          <w:trHeight w:val="172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r>
      <w:tr>
        <w:trPr>
          <w:trHeight w:val="297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«Осеннее утро» и других на выбор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r>
      <w:tr>
        <w:trPr>
          <w:trHeight w:val="28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 «Родина» и другие по выбору</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r>
      <w:tr>
        <w:trPr>
          <w:trHeight w:val="351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r>
      <w:tr>
        <w:trPr>
          <w:trHeight w:val="297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r>
      <w:tr>
        <w:trPr>
          <w:trHeight w:val="13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А.С. Пушкин «У лукоморья дуб зелёный…»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А.С. Пушкина «Сказка о рыбаке и рыбке». Характеристика героев</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r>
      <w:tr>
        <w:trPr>
          <w:trHeight w:val="405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r>
      <w:tr>
        <w:trPr>
          <w:trHeight w:val="232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(Например, Л.Н. Толстой «Котёнок»)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произведений Л.Н. Толстого «Правда всего дороже», «Отец и сыновья»</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r>
      <w:tr>
        <w:trPr>
          <w:trHeight w:val="297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r>
      <w:tr>
        <w:trPr>
          <w:trHeight w:val="18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r>
      <w:tr>
        <w:trPr>
          <w:trHeight w:val="306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И.А. Бунин «Первый снег»</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r>
      <w:tr>
        <w:trPr>
          <w:trHeight w:val="271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28.12.2024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r>
      <w:tr>
        <w:trPr>
          <w:trHeight w:val="265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С.В. Михалков «Новогодняя быль»</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 Даля «Девочка Снегурочка»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r>
      <w:tr>
        <w:trPr>
          <w:trHeight w:val="13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разделу «Звуки и краски зимней природы»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рассказа Н.Н. Носова «Затейники»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Н.Н. Носов «Живая шляпа»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10.02.2025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r>
      <w:tr>
        <w:trPr>
          <w:trHeight w:val="178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В.А. Осеевой «Волшебное слово»</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r>
      <w:tr>
        <w:trPr>
          <w:trHeight w:val="82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В.В. Лунин «Я и Вовка»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В.А. Осеевой «Почему»</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r>
      <w:tr>
        <w:trPr>
          <w:trHeight w:val="145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детях и дружбе»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r>
      <w:tr>
        <w:trPr>
          <w:trHeight w:val="82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r>
      <w:tr>
        <w:trPr>
          <w:trHeight w:val="22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r>
      <w:tr>
        <w:trPr>
          <w:trHeight w:val="271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r>
      <w:tr>
        <w:trPr>
          <w:trHeight w:val="265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произведениях С.А. Баруздина «Салют» и С.А. Васильева «Белая берёза»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r>
      <w:tr>
        <w:trPr>
          <w:trHeight w:val="22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r>
      <w:tr>
        <w:trPr>
          <w:trHeight w:val="217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Э.Н. Успенского «Чебурашка»</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r>
      <w:tr>
        <w:trPr>
          <w:trHeight w:val="244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r>
      <w:tr>
        <w:trPr>
          <w:trHeight w:val="2970"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r>
      <w:tr>
        <w:trPr>
          <w:trHeight w:val="238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r>
      <w:tr>
        <w:trPr>
          <w:trHeight w:val="190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r>
      <w:tr>
        <w:trPr>
          <w:trHeight w:val="13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«Зарубежные писатели-сказочники»</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r>
      <w:tr>
        <w:trPr>
          <w:trHeight w:val="109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26.05.2025 </w:t>
            </w: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p>
        </w:tc>
      </w:tr>
      <w:tr>
        <w:trPr>
          <w:trHeight w:val="166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p>
        </w:tc>
      </w:tr>
      <w:tr>
        <w:trPr>
          <w:trHeight w:val="1635" w:hRule="atLeast"/>
          <w:trHeight w:val="144" w:hRule="atLeast"/>
        </w:trPr>
        <w:tc>
          <w:tcPr>
            <w:tcW w:w="6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11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54" w:type="dxa"/>
            <w:tcBorders/>
            <w:tcMar>
              <w:top w:w="50" w:type="dxa"/>
              <w:left w:w="100" w:type="dxa"/>
            </w:tcMar>
            <w:vAlign w:val="center"/>
          </w:tcPr>
          <w:p>
            <w:pPr>
              <w:spacing w:before="0" w:after="0" w:line="276"/>
              <w:ind w:left="135"/>
              <w:jc w:val="center"/>
            </w:pPr>
          </w:p>
        </w:tc>
        <w:tc>
          <w:tcPr>
            <w:tcW w:w="2023" w:type="dxa"/>
            <w:tcBorders/>
            <w:tcMar>
              <w:top w:w="50" w:type="dxa"/>
              <w:left w:w="100" w:type="dxa"/>
            </w:tcMar>
            <w:vAlign w:val="center"/>
          </w:tcPr>
          <w:p>
            <w:pPr>
              <w:spacing w:before="0" w:after="0" w:line="276"/>
              <w:ind w:left="135"/>
              <w:jc w:val="center"/>
            </w:pPr>
          </w:p>
        </w:tc>
        <w:tc>
          <w:tcPr>
            <w:tcW w:w="155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9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0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42"/>
        <w:gridCol w:w="2960"/>
        <w:gridCol w:w="1126"/>
        <w:gridCol w:w="2113"/>
        <w:gridCol w:w="2260"/>
        <w:gridCol w:w="1739"/>
        <w:gridCol w:w="2754"/>
      </w:tblGrid>
      <w:tr>
        <w:trPr>
          <w:trHeight w:val="300" w:hRule="atLeast"/>
          <w:trHeight w:val="144" w:hRule="atLeast"/>
        </w:trPr>
        <w:tc>
          <w:tcPr>
            <w:tcW w:w="44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6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27" w:type="dxa"/>
            <w:tcBorders/>
            <w:tcMar>
              <w:top w:w="50" w:type="dxa"/>
              <w:left w:w="100" w:type="dxa"/>
            </w:tcMar>
            <w:vAlign w:val="center"/>
          </w:tcPr>
          <w:p>
            <w:pPr>
              <w:spacing w:before="0" w:after="0"/>
              <w:ind w:left="135"/>
              <w:jc w:val="left"/>
            </w:pPr>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21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8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 – XX вв.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стихотворениях Ф.И. Тютчева «Есть в осени первоначальной…», «Листья»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15.10.2025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И.З. Сурикова «Детство», «Зима»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238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https://m.edsoo.ru/8bc4c2e4</w:t>
              </w:r>
            </w:hyperlink>
          </w:p>
        </w:tc>
      </w:tr>
      <w:tr>
        <w:trPr>
          <w:trHeight w:val="29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https://m.edsoo.ru/8bc4c5c8</w:t>
              </w:r>
            </w:hyperlink>
          </w:p>
        </w:tc>
      </w:tr>
      <w:tr>
        <w:trPr>
          <w:trHeight w:val="351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https://m.edsoo.ru/8bc4ca64</w:t>
              </w:r>
            </w:hyperlink>
          </w:p>
        </w:tc>
      </w:tr>
      <w:tr>
        <w:trPr>
          <w:trHeight w:val="378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https://m.edsoo.ru/8bc4c6f4</w:t>
              </w:r>
            </w:hyperlink>
          </w:p>
        </w:tc>
      </w:tr>
      <w:tr>
        <w:trPr>
          <w:trHeight w:val="324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https://m.edsoo.ru/8bc4cc80</w:t>
              </w:r>
            </w:hyperlink>
          </w:p>
        </w:tc>
      </w:tr>
      <w:tr>
        <w:trPr>
          <w:trHeight w:val="417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https://m.edsoo.ru/8bc4f82c</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А.С. Пушкина»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Л.Н. Толстого «Акула»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3">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Л.Н. Толстого «Лебеди» и «Зайцы»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https://m.edsoo.ru/8bc4f066</w:t>
              </w:r>
            </w:hyperlink>
          </w:p>
        </w:tc>
      </w:tr>
      <w:tr>
        <w:trPr>
          <w:trHeight w:val="17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6">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https://m.edsoo.ru/8bc4fe30</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https://m.edsoo.ru/8bc4c1d6</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5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Пришвина «Моя Родина»: роль и особенности заголовка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И.С. Никитин «Встреча зимы»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318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 «Берёза», «Черёмуха» и другие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27" w:type="dxa"/>
            <w:tcBorders/>
            <w:tcMar>
              <w:top w:w="50" w:type="dxa"/>
              <w:left w:w="100" w:type="dxa"/>
            </w:tcMar>
            <w:vAlign w:val="center"/>
          </w:tcPr>
          <w:p>
            <w:pPr>
              <w:spacing w:before="0" w:after="0"/>
              <w:ind w:left="135"/>
              <w:jc w:val="left"/>
            </w:pPr>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27" w:type="dxa"/>
            <w:tcBorders/>
            <w:tcMar>
              <w:top w:w="50" w:type="dxa"/>
              <w:left w:w="100" w:type="dxa"/>
            </w:tcMar>
            <w:vAlign w:val="center"/>
          </w:tcPr>
          <w:p>
            <w:pPr>
              <w:spacing w:before="0" w:after="0"/>
              <w:ind w:left="135"/>
              <w:jc w:val="left"/>
            </w:pPr>
          </w:p>
        </w:tc>
      </w:tr>
      <w:tr>
        <w:trPr>
          <w:trHeight w:val="145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11.02.2026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27" w:type="dxa"/>
            <w:tcBorders/>
            <w:tcMar>
              <w:top w:w="50" w:type="dxa"/>
              <w:left w:w="100" w:type="dxa"/>
            </w:tcMar>
            <w:vAlign w:val="center"/>
          </w:tcPr>
          <w:p>
            <w:pPr>
              <w:spacing w:before="0" w:after="0"/>
              <w:ind w:left="135"/>
              <w:jc w:val="left"/>
            </w:pPr>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https://m.edsoo.ru/8bc513ac</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https://m.edsoo.ru/8bc525e0</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17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Б.С. Житкова «Про обезьяну»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Б.С. Житкова «Про обезьяну»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11.03.2026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«Составление сборника стихов»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7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М.М. Зощенко и других авторов на выбор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А.П. Платонов «Цветок на земле»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28.04.2026 </w:t>
            </w:r>
          </w:p>
        </w:tc>
        <w:tc>
          <w:tcPr>
            <w:tcW w:w="1927" w:type="dxa"/>
            <w:tcBorders/>
            <w:tcMar>
              <w:top w:w="50" w:type="dxa"/>
              <w:left w:w="100" w:type="dxa"/>
            </w:tcMar>
            <w:vAlign w:val="center"/>
          </w:tcPr>
          <w:p>
            <w:pPr>
              <w:spacing w:before="0" w:after="0"/>
              <w:ind w:left="135"/>
              <w:jc w:val="left"/>
            </w:pPr>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 Сетона-Томпсона «Чинк»</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2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«Зарубежная литература»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19.05.2026 </w:t>
            </w:r>
          </w:p>
        </w:tc>
        <w:tc>
          <w:tcPr>
            <w:tcW w:w="1927" w:type="dxa"/>
            <w:tcBorders/>
            <w:tcMar>
              <w:top w:w="50" w:type="dxa"/>
              <w:left w:w="100" w:type="dxa"/>
            </w:tcMar>
            <w:vAlign w:val="center"/>
          </w:tcPr>
          <w:p>
            <w:pPr>
              <w:spacing w:before="0" w:after="0"/>
              <w:ind w:left="135"/>
              <w:jc w:val="left"/>
            </w:pPr>
          </w:p>
        </w:tc>
      </w:tr>
      <w:tr>
        <w:trPr>
          <w:trHeight w:val="190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20.05.2026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21.05.2026 </w:t>
            </w:r>
          </w:p>
        </w:tc>
        <w:tc>
          <w:tcPr>
            <w:tcW w:w="1927" w:type="dxa"/>
            <w:tcBorders/>
            <w:tcMar>
              <w:top w:w="50" w:type="dxa"/>
              <w:left w:w="100" w:type="dxa"/>
            </w:tcMar>
            <w:vAlign w:val="center"/>
          </w:tcPr>
          <w:p>
            <w:pPr>
              <w:spacing w:before="0" w:after="0"/>
              <w:ind w:left="135"/>
              <w:jc w:val="left"/>
            </w:pPr>
          </w:p>
        </w:tc>
      </w:tr>
      <w:tr>
        <w:trPr>
          <w:trHeight w:val="109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27" w:type="dxa"/>
            <w:tcBorders/>
            <w:tcMar>
              <w:top w:w="50" w:type="dxa"/>
              <w:left w:w="100" w:type="dxa"/>
            </w:tcMar>
            <w:vAlign w:val="center"/>
          </w:tcPr>
          <w:p>
            <w:pPr>
              <w:spacing w:before="0" w:after="0"/>
              <w:ind w:left="135"/>
              <w:jc w:val="left"/>
            </w:pPr>
          </w:p>
        </w:tc>
      </w:tr>
      <w:tr>
        <w:trPr>
          <w:trHeight w:val="2175" w:hRule="atLeast"/>
          <w:trHeight w:val="144" w:hRule="atLeast"/>
        </w:trPr>
        <w:tc>
          <w:tcPr>
            <w:tcW w:w="44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7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582" w:type="dxa"/>
            <w:tcBorders/>
            <w:tcMar>
              <w:top w:w="50" w:type="dxa"/>
              <w:left w:w="100" w:type="dxa"/>
            </w:tcMar>
            <w:vAlign w:val="center"/>
          </w:tcPr>
          <w:p>
            <w:pPr>
              <w:spacing w:before="0" w:after="0" w:line="276"/>
              <w:ind w:left="135"/>
              <w:jc w:val="center"/>
            </w:pPr>
          </w:p>
        </w:tc>
        <w:tc>
          <w:tcPr>
            <w:tcW w:w="121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26.05.2026 </w:t>
            </w:r>
          </w:p>
        </w:tc>
        <w:tc>
          <w:tcPr>
            <w:tcW w:w="192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19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В.М. Васнецова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М.Ю. Лермонтове. Строфа как элемент композиции стихотворения М.Ю. Лермонтова «Парус»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Жуковского «Загадка»: приёмы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В.Ф. Одоевского «Городок в табакерке»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«Литературная сказка»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Л.Д. Каминского «Автопортрет»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 Сочинение весёлой истории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Б.С. Житкова «Как я ловил человечков»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«Ёлка»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С.А. Есенина «Лебёдушка»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Астафьева «Капалуха»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В.П. Астафьева «Стрижонок Скрип»</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5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Ф.Н. Глинки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https://m.edsoo.ru/f29fded2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https://m.edsoo.ru/f2a087e2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https://m.edsoo.ru/f29f8eb4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https://m.edsoo.ru/f29f8ff4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https://m.edsoo.ru/f29f9300</w:t>
              </w:r>
            </w:hyperlink>
          </w:p>
        </w:tc>
      </w:tr>
      <w:tr>
        <w:trPr>
          <w:trHeight w:val="14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Х.К. Андерсен «Русалочка»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Х.К. Андерсен «Дикие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Марка Твена «Том Сойер»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https://m.edsoo.ru/f2a0c7c0</w:t>
              </w:r>
            </w:hyperlink>
          </w:p>
        </w:tc>
      </w:tr>
      <w:tr>
        <w:trPr>
          <w:trHeight w:val="11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https://m.edsoo.ru/f2a0c8ec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3973036" w:id="97"/>
    <w:p>
      <w:pPr>
        <w:sectPr>
          <w:pgSz w:w="16383" w:h="11906" w:orient="landscape"/>
        </w:sectPr>
      </w:pPr>
    </w:p>
    <w:bookmarkEnd w:id="97"/>
    <w:bookmarkEnd w:id="96"/>
    <w:bookmarkStart w:name="block-43973035" w:id="9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ffad5d6-e7c5-4217-a5f0-770d8e0e87a8" w:id="99"/>
      <w:r>
        <w:rPr>
          <w:rFonts w:ascii="Times New Roman" w:hAnsi="Times New Roman"/>
          <w:b w:val="false"/>
          <w:i w:val="false"/>
          <w:color w:val="000000"/>
          <w:sz w:val="28"/>
        </w:rPr>
        <w:t>• Литературное чтение: 2-й класс: учебник: в 2 частях; 15-е издание, переработанное, 2 класс/ Климанова Л.Ф., Горецкий В.Г., Голованова М.В. и др., Акционерное общество «Издательство «Просвещение»</w:t>
      </w:r>
      <w:bookmarkEnd w:id="9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3973035" w:id="100"/>
    <w:p>
      <w:pPr>
        <w:sectPr>
          <w:pgSz w:w="11906" w:h="16383" w:orient="portrait"/>
        </w:sectPr>
      </w:pPr>
    </w:p>
    <w:bookmarkEnd w:id="100"/>
    <w:bookmarkEnd w:id="98"/>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2e4" Type="http://schemas.openxmlformats.org/officeDocument/2006/relationships/hyperlink" Id="rId64"/>
    <Relationship TargetMode="External" Target="https://m.edsoo.ru/8bc4c5c8" Type="http://schemas.openxmlformats.org/officeDocument/2006/relationships/hyperlink" Id="rId65"/>
    <Relationship TargetMode="External" Target="https://m.edsoo.ru/8bc4ca64" Type="http://schemas.openxmlformats.org/officeDocument/2006/relationships/hyperlink" Id="rId66"/>
    <Relationship TargetMode="External" Target="https://m.edsoo.ru/8bc4c6f4" Type="http://schemas.openxmlformats.org/officeDocument/2006/relationships/hyperlink" Id="rId67"/>
    <Relationship TargetMode="External" Target="https://m.edsoo.ru/8bc4c80c" Type="http://schemas.openxmlformats.org/officeDocument/2006/relationships/hyperlink" Id="rId68"/>
    <Relationship TargetMode="External" Target="https://m.edsoo.ru/8bc4cc80" Type="http://schemas.openxmlformats.org/officeDocument/2006/relationships/hyperlink" Id="rId69"/>
    <Relationship TargetMode="External" Target="https://m.edsoo.ru/8bc4cb68" Type="http://schemas.openxmlformats.org/officeDocument/2006/relationships/hyperlink" Id="rId70"/>
    <Relationship TargetMode="External" Target="https://m.edsoo.ru/8bc4f82c" Type="http://schemas.openxmlformats.org/officeDocument/2006/relationships/hyperlink" Id="rId71"/>
    <Relationship TargetMode="External" Target="https://m.edsoo.ru/8bc4c938" Type="http://schemas.openxmlformats.org/officeDocument/2006/relationships/hyperlink" Id="rId72"/>
    <Relationship TargetMode="External" Target="https://m.edsoo.ru/8bc4fc6e" Type="http://schemas.openxmlformats.org/officeDocument/2006/relationships/hyperlink" Id="rId73"/>
    <Relationship TargetMode="External" Target="https://m.edsoo.ru/8bc4cd98" Type="http://schemas.openxmlformats.org/officeDocument/2006/relationships/hyperlink" Id="rId74"/>
    <Relationship TargetMode="External" Target="https://m.edsoo.ru/8bc4d072" Type="http://schemas.openxmlformats.org/officeDocument/2006/relationships/hyperlink" Id="rId75"/>
    <Relationship TargetMode="External" Target="https://m.edsoo.ru/8bc4d298" Type="http://schemas.openxmlformats.org/officeDocument/2006/relationships/hyperlink" Id="rId76"/>
    <Relationship TargetMode="External" Target="https://m.edsoo.ru/8bc4d194" Type="http://schemas.openxmlformats.org/officeDocument/2006/relationships/hyperlink" Id="rId77"/>
    <Relationship TargetMode="External" Target="https://m.edsoo.ru/8bc50358" Type="http://schemas.openxmlformats.org/officeDocument/2006/relationships/hyperlink" Id="rId78"/>
    <Relationship TargetMode="External" Target="https://m.edsoo.ru/8bc4e35a" Type="http://schemas.openxmlformats.org/officeDocument/2006/relationships/hyperlink" Id="rId79"/>
    <Relationship TargetMode="External" Target="https://m.edsoo.ru/8bc4e684" Type="http://schemas.openxmlformats.org/officeDocument/2006/relationships/hyperlink" Id="rId80"/>
    <Relationship TargetMode="External" Target="https://m.edsoo.ru/8bc4ea8a" Type="http://schemas.openxmlformats.org/officeDocument/2006/relationships/hyperlink" Id="rId81"/>
    <Relationship TargetMode="External" Target="https://m.edsoo.ru/8bc4e576" Type="http://schemas.openxmlformats.org/officeDocument/2006/relationships/hyperlink" Id="rId82"/>
    <Relationship TargetMode="External" Target="https://m.edsoo.ru/8bc4e972" Type="http://schemas.openxmlformats.org/officeDocument/2006/relationships/hyperlink" Id="rId83"/>
    <Relationship TargetMode="External" Target="https://m.edsoo.ru/8bc4eecc" Type="http://schemas.openxmlformats.org/officeDocument/2006/relationships/hyperlink" Id="rId84"/>
    <Relationship TargetMode="External" Target="https://m.edsoo.ru/8bc4e972" Type="http://schemas.openxmlformats.org/officeDocument/2006/relationships/hyperlink" Id="rId85"/>
    <Relationship TargetMode="External" Target="https://m.edsoo.ru/8bc4e45e" Type="http://schemas.openxmlformats.org/officeDocument/2006/relationships/hyperlink" Id="rId86"/>
    <Relationship TargetMode="External" Target="https://m.edsoo.ru/8bc4eb98" Type="http://schemas.openxmlformats.org/officeDocument/2006/relationships/hyperlink" Id="rId87"/>
    <Relationship TargetMode="External" Target="https://m.edsoo.ru/8bc4ed00" Type="http://schemas.openxmlformats.org/officeDocument/2006/relationships/hyperlink" Id="rId88"/>
    <Relationship TargetMode="External" Target="https://m.edsoo.ru/8bc4f066" Type="http://schemas.openxmlformats.org/officeDocument/2006/relationships/hyperlink" Id="rId89"/>
    <Relationship TargetMode="External" Target="https://m.edsoo.ru/8bc4f1c4" Type="http://schemas.openxmlformats.org/officeDocument/2006/relationships/hyperlink" Id="rId90"/>
    <Relationship TargetMode="External" Target="https://m.edsoo.ru/8bc514ba" Type="http://schemas.openxmlformats.org/officeDocument/2006/relationships/hyperlink" Id="rId91"/>
    <Relationship TargetMode="External" Target="https://m.edsoo.ru/8bc4f958" Type="http://schemas.openxmlformats.org/officeDocument/2006/relationships/hyperlink" Id="rId92"/>
    <Relationship TargetMode="External" Target="https://m.edsoo.ru/8bc4ff70" Type="http://schemas.openxmlformats.org/officeDocument/2006/relationships/hyperlink" Id="rId93"/>
    <Relationship TargetMode="External" Target="https://m.edsoo.ru/8bc4fc6e" Type="http://schemas.openxmlformats.org/officeDocument/2006/relationships/hyperlink" Id="rId94"/>
    <Relationship TargetMode="External" Target="https://m.edsoo.ru/8bc52806" Type="http://schemas.openxmlformats.org/officeDocument/2006/relationships/hyperlink" Id="rId95"/>
    <Relationship TargetMode="External" Target="https://m.edsoo.ru/8bc52bd0" Type="http://schemas.openxmlformats.org/officeDocument/2006/relationships/hyperlink" Id="rId96"/>
    <Relationship TargetMode="External" Target="https://m.edsoo.ru/8bc4fe30" Type="http://schemas.openxmlformats.org/officeDocument/2006/relationships/hyperlink" Id="rId97"/>
    <Relationship TargetMode="External" Target="https://m.edsoo.ru/8bc4c1d6"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3ba" Type="http://schemas.openxmlformats.org/officeDocument/2006/relationships/hyperlink" Id="rId114"/>
    <Relationship TargetMode="External" Target="https://m.edsoo.ru/8bc5169a" Type="http://schemas.openxmlformats.org/officeDocument/2006/relationships/hyperlink" Id="rId115"/>
    <Relationship TargetMode="External" Target="https://m.edsoo.ru/8bc513ac" Type="http://schemas.openxmlformats.org/officeDocument/2006/relationships/hyperlink" Id="rId116"/>
    <Relationship TargetMode="External" Target="https://m.edsoo.ru/8bc525e0"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9fded2" Type="http://schemas.openxmlformats.org/officeDocument/2006/relationships/hyperlink" Id="rId264"/>
    <Relationship TargetMode="External" Target="https://m.edsoo.ru/f2a087e2" Type="http://schemas.openxmlformats.org/officeDocument/2006/relationships/hyperlink" Id="rId265"/>
    <Relationship TargetMode="External" Target="https://m.edsoo.ru/f29f8eb4" Type="http://schemas.openxmlformats.org/officeDocument/2006/relationships/hyperlink" Id="rId266"/>
    <Relationship TargetMode="External" Target="https://m.edsoo.ru/f29f8ff4" Type="http://schemas.openxmlformats.org/officeDocument/2006/relationships/hyperlink" Id="rId267"/>
    <Relationship TargetMode="External" Target="https://m.edsoo.ru/f29f91d4" Type="http://schemas.openxmlformats.org/officeDocument/2006/relationships/hyperlink" Id="rId268"/>
    <Relationship TargetMode="External" Target="https://m.edsoo.ru/f29f9300" Type="http://schemas.openxmlformats.org/officeDocument/2006/relationships/hyperlink" Id="rId269"/>
    <Relationship TargetMode="External" Target="https://m.edsoo.ru/f29f9300" Type="http://schemas.openxmlformats.org/officeDocument/2006/relationships/hyperlink" Id="rId270"/>
    <Relationship TargetMode="External" Target="https://m.edsoo.ru/f2a08986" Type="http://schemas.openxmlformats.org/officeDocument/2006/relationships/hyperlink" Id="rId271"/>
    <Relationship TargetMode="External" Target="https://m.edsoo.ru/f2a08b2a" Type="http://schemas.openxmlformats.org/officeDocument/2006/relationships/hyperlink" Id="rId272"/>
    <Relationship TargetMode="External" Target="https://m.edsoo.ru/f2a08cb0" Type="http://schemas.openxmlformats.org/officeDocument/2006/relationships/hyperlink" Id="rId273"/>
    <Relationship TargetMode="External" Target="https://m.edsoo.ru/f2a09372" Type="http://schemas.openxmlformats.org/officeDocument/2006/relationships/hyperlink" Id="rId274"/>
    <Relationship TargetMode="External" Target="https://m.edsoo.ru/f2a09502" Type="http://schemas.openxmlformats.org/officeDocument/2006/relationships/hyperlink" Id="rId275"/>
    <Relationship TargetMode="External" Target="https://m.edsoo.ru/f2a09674" Type="http://schemas.openxmlformats.org/officeDocument/2006/relationships/hyperlink" Id="rId276"/>
    <Relationship TargetMode="External" Target="https://m.edsoo.ru/f2a097d2" Type="http://schemas.openxmlformats.org/officeDocument/2006/relationships/hyperlink" Id="rId277"/>
    <Relationship TargetMode="External" Target="https://m.edsoo.ru/f2a0b348" Type="http://schemas.openxmlformats.org/officeDocument/2006/relationships/hyperlink" Id="rId278"/>
    <Relationship TargetMode="External" Target="https://m.edsoo.ru/f2a0c7c0" Type="http://schemas.openxmlformats.org/officeDocument/2006/relationships/hyperlink" Id="rId279"/>
    <Relationship TargetMode="External" Target="https://m.edsoo.ru/f2a0c8ec" Type="http://schemas.openxmlformats.org/officeDocument/2006/relationships/hyperlink" Id="rId280"/>
    <Relationship TargetMode="External" Target="https://m.edsoo.ru/f2a0c9fa" Type="http://schemas.openxmlformats.org/officeDocument/2006/relationships/hyperlink" Id="rId28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